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47" w:type="dxa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7746"/>
      </w:tblGrid>
      <w:tr w:rsidR="00C40CF9" w:rsidRPr="00657AAC" w14:paraId="5A90E523" w14:textId="77777777" w:rsidTr="000734B7">
        <w:tc>
          <w:tcPr>
            <w:tcW w:w="1701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</w:tcPr>
          <w:p w14:paraId="736C23EA" w14:textId="77777777" w:rsidR="00C40CF9" w:rsidRPr="007C5A6E" w:rsidRDefault="00C40CF9" w:rsidP="000734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bookmarkStart w:id="0" w:name="_1139310903"/>
            <w:bookmarkEnd w:id="0"/>
          </w:p>
          <w:p w14:paraId="16AAB542" w14:textId="77777777" w:rsidR="00C40CF9" w:rsidRPr="007C5A6E" w:rsidRDefault="00C40CF9" w:rsidP="000734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object w:dxaOrig="841" w:dyaOrig="1021" w14:anchorId="2621A2B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25pt;height:48.75pt" o:ole="" filled="t">
                  <v:fill color2="black"/>
                  <v:imagedata r:id="rId6" o:title=""/>
                </v:shape>
                <o:OLEObject Type="Embed" ProgID="Word.Picture.8" ShapeID="_x0000_i1025" DrawAspect="Content" ObjectID="_1825062689" r:id="rId7"/>
              </w:object>
            </w:r>
          </w:p>
        </w:tc>
        <w:tc>
          <w:tcPr>
            <w:tcW w:w="7746" w:type="dxa"/>
            <w:tcBorders>
              <w:top w:val="single" w:sz="20" w:space="0" w:color="000000"/>
              <w:bottom w:val="single" w:sz="20" w:space="0" w:color="000000"/>
              <w:right w:val="single" w:sz="20" w:space="0" w:color="000000"/>
            </w:tcBorders>
          </w:tcPr>
          <w:p w14:paraId="2DF85229" w14:textId="77777777" w:rsidR="00C40CF9" w:rsidRPr="007C5A6E" w:rsidRDefault="00C40CF9" w:rsidP="000734B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2A74B6AD" w14:textId="77777777" w:rsidR="00C40CF9" w:rsidRPr="00C40CF9" w:rsidRDefault="00C40CF9" w:rsidP="000734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ar-SA"/>
              </w:rPr>
            </w:pPr>
            <w:bookmarkStart w:id="1" w:name="_Toc55200620"/>
            <w:bookmarkStart w:id="2" w:name="_Toc55202639"/>
            <w:r w:rsidRPr="00C40CF9">
              <w:rPr>
                <w:rFonts w:ascii="Times New Roman" w:hAnsi="Times New Roman" w:cs="Times New Roman"/>
                <w:b/>
                <w:lang w:val="pl-PL" w:eastAsia="ar-SA"/>
              </w:rPr>
              <w:t>ZAKŁAD USŁUG TECHNICZNYCH</w:t>
            </w:r>
            <w:bookmarkEnd w:id="1"/>
            <w:bookmarkEnd w:id="2"/>
            <w:r w:rsidRPr="00C40CF9">
              <w:rPr>
                <w:rFonts w:ascii="Times New Roman" w:hAnsi="Times New Roman" w:cs="Times New Roman"/>
                <w:lang w:val="pl-PL" w:eastAsia="ar-SA"/>
              </w:rPr>
              <w:br/>
            </w:r>
            <w:r w:rsidRPr="00C40CF9">
              <w:rPr>
                <w:rFonts w:ascii="Times New Roman" w:eastAsia="Times New Roman" w:hAnsi="Times New Roman" w:cs="Times New Roman"/>
                <w:szCs w:val="20"/>
                <w:lang w:val="pl-PL" w:eastAsia="ar-SA"/>
              </w:rPr>
              <w:t>ul. Bliska 1B/5</w:t>
            </w:r>
            <w:r w:rsidRPr="00C40CF9">
              <w:rPr>
                <w:rFonts w:ascii="Times New Roman" w:hAnsi="Times New Roman" w:cs="Times New Roman"/>
                <w:lang w:val="pl-PL" w:eastAsia="ar-SA"/>
              </w:rPr>
              <w:br/>
            </w:r>
            <w:r w:rsidRPr="00C40CF9">
              <w:rPr>
                <w:rFonts w:ascii="Times New Roman" w:eastAsia="Times New Roman" w:hAnsi="Times New Roman" w:cs="Times New Roman"/>
                <w:szCs w:val="20"/>
                <w:lang w:val="pl-PL" w:eastAsia="ar-SA"/>
              </w:rPr>
              <w:t xml:space="preserve">80-541 Gdańsk Nowy Port            </w:t>
            </w:r>
          </w:p>
        </w:tc>
      </w:tr>
    </w:tbl>
    <w:p w14:paraId="03B344D6" w14:textId="77777777" w:rsidR="00C40CF9" w:rsidRPr="00C40CF9" w:rsidRDefault="00C40CF9" w:rsidP="00C40CF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val="pl-PL" w:eastAsia="ar-SA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693"/>
        <w:gridCol w:w="284"/>
        <w:gridCol w:w="1843"/>
        <w:gridCol w:w="2855"/>
      </w:tblGrid>
      <w:tr w:rsidR="00C40CF9" w:rsidRPr="007C5A6E" w14:paraId="48DC9ECB" w14:textId="77777777" w:rsidTr="000734B7">
        <w:trPr>
          <w:cantSplit/>
          <w:trHeight w:hRule="exact" w:val="79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48669" w14:textId="77777777" w:rsidR="00C40CF9" w:rsidRPr="007C5A6E" w:rsidRDefault="00C40CF9" w:rsidP="000734B7">
            <w:pPr>
              <w:suppressAutoHyphens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nazwa</w:t>
            </w:r>
            <w:proofErr w:type="spellEnd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jednostki</w:t>
            </w:r>
            <w:proofErr w:type="spellEnd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projektowania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1E851442" w14:textId="77777777" w:rsidR="00C40CF9" w:rsidRPr="00C40CF9" w:rsidRDefault="00C40CF9" w:rsidP="000734B7">
            <w:pPr>
              <w:suppressAutoHyphens/>
              <w:snapToGrid w:val="0"/>
              <w:spacing w:after="0" w:line="240" w:lineRule="auto"/>
              <w:ind w:right="14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ar-SA"/>
              </w:rPr>
            </w:pPr>
            <w:r w:rsidRPr="00C40CF9">
              <w:rPr>
                <w:rFonts w:ascii="Times New Roman" w:eastAsia="Times New Roman" w:hAnsi="Times New Roman" w:cs="Times New Roman"/>
                <w:sz w:val="20"/>
                <w:szCs w:val="20"/>
                <w:lang w:val="pl-PL" w:eastAsia="ar-SA"/>
              </w:rPr>
              <w:t>Zakład Usług Technicznych</w:t>
            </w:r>
          </w:p>
          <w:p w14:paraId="7266DE99" w14:textId="77777777" w:rsidR="00C40CF9" w:rsidRPr="00C40CF9" w:rsidRDefault="00C40CF9" w:rsidP="000734B7">
            <w:pPr>
              <w:suppressAutoHyphens/>
              <w:spacing w:after="0" w:line="240" w:lineRule="auto"/>
              <w:ind w:right="14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ar-SA"/>
              </w:rPr>
            </w:pPr>
            <w:r w:rsidRPr="00C40CF9">
              <w:rPr>
                <w:rFonts w:ascii="Times New Roman" w:eastAsia="Times New Roman" w:hAnsi="Times New Roman" w:cs="Times New Roman"/>
                <w:sz w:val="20"/>
                <w:szCs w:val="20"/>
                <w:lang w:val="pl-PL" w:eastAsia="ar-SA"/>
              </w:rPr>
              <w:t>ul. Bliska 1B/5</w:t>
            </w:r>
          </w:p>
          <w:p w14:paraId="6F767D61" w14:textId="77777777" w:rsidR="00C40CF9" w:rsidRPr="007C5A6E" w:rsidRDefault="00C40CF9" w:rsidP="000734B7">
            <w:pPr>
              <w:suppressAutoHyphens/>
              <w:spacing w:after="0" w:line="240" w:lineRule="auto"/>
              <w:ind w:right="14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80-541 </w:t>
            </w:r>
            <w:proofErr w:type="spellStart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Gdańsk</w:t>
            </w:r>
            <w:proofErr w:type="spellEnd"/>
          </w:p>
        </w:tc>
        <w:tc>
          <w:tcPr>
            <w:tcW w:w="284" w:type="dxa"/>
            <w:tcBorders>
              <w:left w:val="single" w:sz="4" w:space="0" w:color="000000"/>
            </w:tcBorders>
          </w:tcPr>
          <w:p w14:paraId="2FB4DE5C" w14:textId="77777777" w:rsidR="00C40CF9" w:rsidRPr="007C5A6E" w:rsidRDefault="00C40CF9" w:rsidP="000734B7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C34D75" w14:textId="77777777" w:rsidR="00C40CF9" w:rsidRPr="007C5A6E" w:rsidRDefault="00C40CF9" w:rsidP="000734B7">
            <w:pPr>
              <w:suppressAutoHyphens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tel.</w:t>
            </w:r>
          </w:p>
          <w:p w14:paraId="077F59C6" w14:textId="77777777" w:rsidR="00C40CF9" w:rsidRPr="007C5A6E" w:rsidRDefault="00C40CF9" w:rsidP="000734B7">
            <w:pPr>
              <w:suppressAutoHyphens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</w:p>
          <w:p w14:paraId="3BA3B35B" w14:textId="77777777" w:rsidR="00C40CF9" w:rsidRPr="007C5A6E" w:rsidRDefault="00C40CF9" w:rsidP="000734B7">
            <w:pPr>
              <w:suppressAutoHyphens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proofErr w:type="spellStart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e-mail</w:t>
            </w:r>
            <w:proofErr w:type="spellEnd"/>
          </w:p>
        </w:tc>
        <w:tc>
          <w:tcPr>
            <w:tcW w:w="28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48D44" w14:textId="77777777" w:rsidR="00C40CF9" w:rsidRPr="007C5A6E" w:rsidRDefault="00C40CF9" w:rsidP="000734B7">
            <w:pPr>
              <w:suppressAutoHyphens/>
              <w:snapToGrid w:val="0"/>
              <w:spacing w:after="0" w:line="240" w:lineRule="auto"/>
              <w:ind w:right="14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ab/>
            </w:r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ab/>
              <w:t>58 342 19 31</w:t>
            </w:r>
          </w:p>
          <w:p w14:paraId="1F4C3010" w14:textId="77777777" w:rsidR="00C40CF9" w:rsidRPr="007C5A6E" w:rsidRDefault="00C40CF9" w:rsidP="000734B7">
            <w:pPr>
              <w:tabs>
                <w:tab w:val="center" w:pos="1354"/>
                <w:tab w:val="right" w:pos="2708"/>
              </w:tabs>
              <w:suppressAutoHyphens/>
              <w:snapToGrid w:val="0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</w:pPr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 xml:space="preserve">                                    502 52 18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 xml:space="preserve"> </w:t>
            </w:r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val="de-DE" w:eastAsia="ar-SA"/>
              </w:rPr>
              <w:t>pracowniazut@gmail.com</w:t>
            </w:r>
          </w:p>
        </w:tc>
      </w:tr>
    </w:tbl>
    <w:p w14:paraId="52C4A870" w14:textId="77777777" w:rsidR="00C40CF9" w:rsidRPr="007C5A6E" w:rsidRDefault="00C40CF9" w:rsidP="00C40CF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val="de-DE" w:eastAsia="ar-SA"/>
        </w:rPr>
      </w:pPr>
    </w:p>
    <w:tbl>
      <w:tblPr>
        <w:tblW w:w="937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84"/>
        <w:gridCol w:w="2268"/>
        <w:gridCol w:w="5123"/>
      </w:tblGrid>
      <w:tr w:rsidR="00C40CF9" w:rsidRPr="00C40CF9" w14:paraId="3E698A40" w14:textId="77777777" w:rsidTr="000734B7">
        <w:trPr>
          <w:trHeight w:val="144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7EB098" w14:textId="77777777" w:rsidR="00C40CF9" w:rsidRPr="00C40CF9" w:rsidRDefault="00C40CF9" w:rsidP="000734B7">
            <w:pPr>
              <w:suppressAutoHyphens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ar-SA"/>
              </w:rPr>
            </w:pPr>
            <w:r w:rsidRPr="00C40CF9">
              <w:rPr>
                <w:rFonts w:ascii="Times New Roman" w:eastAsia="Times New Roman" w:hAnsi="Times New Roman" w:cs="Times New Roman"/>
                <w:sz w:val="20"/>
                <w:szCs w:val="20"/>
                <w:lang w:val="pl-PL" w:eastAsia="ar-SA"/>
              </w:rPr>
              <w:t>rodzaj opracowania</w:t>
            </w:r>
          </w:p>
          <w:p w14:paraId="6049A43D" w14:textId="77777777" w:rsidR="00C40CF9" w:rsidRPr="00C40CF9" w:rsidRDefault="00C40CF9" w:rsidP="000734B7">
            <w:pPr>
              <w:suppressAutoHyphens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lang w:val="pl-PL" w:eastAsia="ar-SA"/>
              </w:rPr>
            </w:pPr>
            <w:r w:rsidRPr="00C40CF9">
              <w:rPr>
                <w:rFonts w:ascii="Times New Roman" w:eastAsia="Times New Roman" w:hAnsi="Times New Roman" w:cs="Times New Roman"/>
                <w:sz w:val="20"/>
                <w:szCs w:val="20"/>
                <w:lang w:val="pl-PL" w:eastAsia="ar-SA"/>
              </w:rPr>
              <w:t>nazwa i adres obiektu</w:t>
            </w:r>
          </w:p>
        </w:tc>
        <w:tc>
          <w:tcPr>
            <w:tcW w:w="7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E9D05" w14:textId="77777777" w:rsidR="00C40CF9" w:rsidRPr="00C40CF9" w:rsidRDefault="00C40CF9" w:rsidP="000734B7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  <w:p w14:paraId="409DFCCD" w14:textId="03451258" w:rsidR="00C40CF9" w:rsidRDefault="00FE5A73" w:rsidP="000734B7">
            <w:pPr>
              <w:spacing w:line="240" w:lineRule="auto"/>
              <w:ind w:left="284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>
              <w:rPr>
                <w:rFonts w:ascii="Times New Roman" w:hAnsi="Times New Roman" w:cs="Times New Roman"/>
                <w:b/>
                <w:lang w:val="pl-PL"/>
              </w:rPr>
              <w:t>DOKUMENTY I ZAŁĄCZNIKI</w:t>
            </w:r>
          </w:p>
          <w:p w14:paraId="46DF558E" w14:textId="6643B536" w:rsidR="00FE5A73" w:rsidRPr="00C40CF9" w:rsidRDefault="00FE5A73" w:rsidP="000734B7">
            <w:pPr>
              <w:spacing w:line="240" w:lineRule="auto"/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pl-PL" w:eastAsia="zh-CN"/>
              </w:rPr>
            </w:pPr>
            <w:r>
              <w:rPr>
                <w:rFonts w:ascii="Times New Roman" w:hAnsi="Times New Roman" w:cs="Times New Roman"/>
                <w:b/>
                <w:lang w:val="pl-PL"/>
              </w:rPr>
              <w:t>DO PROJEKTU ARCHITEKTONICZNO - BUDOWLANEGO</w:t>
            </w:r>
          </w:p>
          <w:p w14:paraId="7DEB0E59" w14:textId="77777777" w:rsidR="00AA3323" w:rsidRPr="00C40CF9" w:rsidRDefault="00AA3323" w:rsidP="00AA3323">
            <w:pPr>
              <w:pStyle w:val="Nagwek2"/>
              <w:jc w:val="center"/>
              <w:rPr>
                <w:color w:val="auto"/>
                <w:lang w:val="pl-PL"/>
              </w:rPr>
            </w:pPr>
            <w:r w:rsidRPr="00C40CF9">
              <w:rPr>
                <w:color w:val="auto"/>
                <w:lang w:val="pl-PL"/>
              </w:rPr>
              <w:t xml:space="preserve">Budowa hali magazynowej na potrzeby </w:t>
            </w:r>
            <w:proofErr w:type="spellStart"/>
            <w:r w:rsidRPr="00C40CF9">
              <w:rPr>
                <w:color w:val="auto"/>
                <w:lang w:val="pl-PL"/>
              </w:rPr>
              <w:t>OLiOC</w:t>
            </w:r>
            <w:proofErr w:type="spellEnd"/>
            <w:r w:rsidRPr="00C40CF9">
              <w:rPr>
                <w:color w:val="auto"/>
                <w:lang w:val="pl-PL"/>
              </w:rPr>
              <w:t xml:space="preserve"> wraz z placem manewrowym i infrastrukturą</w:t>
            </w:r>
          </w:p>
          <w:p w14:paraId="07F82369" w14:textId="61C0A90E" w:rsidR="00C40CF9" w:rsidRPr="00C40CF9" w:rsidRDefault="00C40CF9" w:rsidP="000734B7">
            <w:pPr>
              <w:spacing w:line="240" w:lineRule="auto"/>
              <w:ind w:left="284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  <w:lang w:val="pl-PL" w:eastAsia="zh-CN"/>
              </w:rPr>
            </w:pPr>
            <w:r w:rsidRPr="00C40CF9">
              <w:rPr>
                <w:rFonts w:ascii="Times New Roman" w:hAnsi="Times New Roman" w:cs="Times New Roman"/>
                <w:b/>
                <w:lang w:val="pl-PL"/>
              </w:rPr>
              <w:br/>
            </w:r>
            <w:r w:rsidRPr="00C40CF9">
              <w:rPr>
                <w:rFonts w:ascii="Times New Roman" w:eastAsia="Times New Roman" w:hAnsi="Times New Roman" w:cs="Times New Roman"/>
                <w:b/>
                <w:szCs w:val="24"/>
                <w:lang w:val="pl-PL" w:eastAsia="ar-SA"/>
              </w:rPr>
              <w:t xml:space="preserve">ul. Krzemowa 4 , 81-557 Gdynia </w:t>
            </w:r>
          </w:p>
          <w:p w14:paraId="55732BF0" w14:textId="77777777" w:rsidR="00C40CF9" w:rsidRPr="00C40CF9" w:rsidRDefault="00C40CF9" w:rsidP="000734B7">
            <w:pPr>
              <w:spacing w:after="0"/>
              <w:ind w:right="1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C40CF9" w:rsidRPr="007C5A6E" w14:paraId="3CC4E86F" w14:textId="77777777" w:rsidTr="000734B7">
        <w:trPr>
          <w:trHeight w:val="52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E9A0F3" w14:textId="77777777" w:rsidR="00C40CF9" w:rsidRPr="007C5A6E" w:rsidRDefault="00C40CF9" w:rsidP="000734B7">
            <w:pPr>
              <w:suppressAutoHyphens/>
              <w:spacing w:before="120" w:after="12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kategoria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D0731B" w14:textId="77777777" w:rsidR="00C40CF9" w:rsidRPr="007C5A6E" w:rsidRDefault="00C40CF9" w:rsidP="000734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C8AC8" w14:textId="77777777" w:rsidR="00C40CF9" w:rsidRPr="007C5A6E" w:rsidRDefault="00C40CF9" w:rsidP="000734B7">
            <w:pPr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CF764D">
              <w:rPr>
                <w:rFonts w:ascii="Times New Roman" w:hAnsi="Times New Roman" w:cs="Times New Roman"/>
              </w:rPr>
              <w:t>XVIII</w:t>
            </w:r>
          </w:p>
        </w:tc>
      </w:tr>
      <w:tr w:rsidR="00C40CF9" w:rsidRPr="007C5A6E" w14:paraId="5C0F3D9A" w14:textId="77777777" w:rsidTr="000734B7">
        <w:trPr>
          <w:trHeight w:val="83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5B2A1" w14:textId="77777777" w:rsidR="00C40CF9" w:rsidRPr="007C5A6E" w:rsidRDefault="00C40CF9" w:rsidP="000734B7">
            <w:pPr>
              <w:suppressAutoHyphens/>
              <w:spacing w:before="120" w:after="0" w:line="240" w:lineRule="auto"/>
              <w:ind w:left="142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proofErr w:type="spellStart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lokalizacja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2AF32" w14:textId="77777777" w:rsidR="00C40CF9" w:rsidRPr="007C5A6E" w:rsidRDefault="00C40CF9" w:rsidP="000734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</w:tcPr>
          <w:p w14:paraId="4AB7C96F" w14:textId="77777777" w:rsidR="00C40CF9" w:rsidRPr="00C40CF9" w:rsidRDefault="00C40CF9" w:rsidP="000734B7">
            <w:pPr>
              <w:spacing w:before="120"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40CF9">
              <w:rPr>
                <w:rFonts w:ascii="Times New Roman" w:hAnsi="Times New Roman" w:cs="Times New Roman"/>
                <w:lang w:val="pl-PL"/>
              </w:rPr>
              <w:t>miejscowość</w:t>
            </w:r>
          </w:p>
          <w:p w14:paraId="07B790FA" w14:textId="77777777" w:rsidR="00C40CF9" w:rsidRPr="00C40CF9" w:rsidRDefault="00C40CF9" w:rsidP="000734B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40CF9">
              <w:rPr>
                <w:rFonts w:ascii="Times New Roman" w:hAnsi="Times New Roman" w:cs="Times New Roman"/>
                <w:lang w:val="pl-PL"/>
              </w:rPr>
              <w:t xml:space="preserve">nr </w:t>
            </w:r>
            <w:proofErr w:type="spellStart"/>
            <w:r w:rsidRPr="00C40CF9">
              <w:rPr>
                <w:rFonts w:ascii="Times New Roman" w:hAnsi="Times New Roman" w:cs="Times New Roman"/>
                <w:lang w:val="pl-PL"/>
              </w:rPr>
              <w:t>ewid</w:t>
            </w:r>
            <w:proofErr w:type="spellEnd"/>
            <w:r w:rsidRPr="00C40CF9">
              <w:rPr>
                <w:rFonts w:ascii="Times New Roman" w:hAnsi="Times New Roman" w:cs="Times New Roman"/>
                <w:lang w:val="pl-PL"/>
              </w:rPr>
              <w:t>. działki</w:t>
            </w:r>
          </w:p>
          <w:p w14:paraId="28418A1C" w14:textId="77777777" w:rsidR="00C40CF9" w:rsidRPr="00C40CF9" w:rsidRDefault="00C40CF9" w:rsidP="000734B7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C40CF9">
              <w:rPr>
                <w:rFonts w:ascii="Times New Roman" w:hAnsi="Times New Roman" w:cs="Times New Roman"/>
                <w:lang w:val="pl-PL"/>
              </w:rPr>
              <w:t xml:space="preserve">jednostka </w:t>
            </w:r>
            <w:proofErr w:type="spellStart"/>
            <w:r w:rsidRPr="00C40CF9">
              <w:rPr>
                <w:rFonts w:ascii="Times New Roman" w:hAnsi="Times New Roman" w:cs="Times New Roman"/>
                <w:lang w:val="pl-PL"/>
              </w:rPr>
              <w:t>ewid</w:t>
            </w:r>
            <w:proofErr w:type="spellEnd"/>
            <w:r w:rsidRPr="00C40CF9"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51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0BFE" w14:textId="77777777" w:rsidR="00C40CF9" w:rsidRPr="007C5A6E" w:rsidRDefault="00C40CF9" w:rsidP="000734B7">
            <w:pPr>
              <w:spacing w:before="120" w:after="0"/>
              <w:rPr>
                <w:rFonts w:ascii="Times New Roman" w:hAnsi="Times New Roman" w:cs="Times New Roman"/>
              </w:rPr>
            </w:pPr>
            <w:r w:rsidRPr="007C5A6E">
              <w:rPr>
                <w:rFonts w:ascii="Times New Roman" w:hAnsi="Times New Roman" w:cs="Times New Roman"/>
              </w:rPr>
              <w:t>GDYNIA</w:t>
            </w:r>
          </w:p>
          <w:p w14:paraId="6744F579" w14:textId="77777777" w:rsidR="00C40CF9" w:rsidRPr="007C5A6E" w:rsidRDefault="00C40CF9" w:rsidP="000734B7">
            <w:pPr>
              <w:spacing w:after="0"/>
              <w:rPr>
                <w:rFonts w:ascii="Times New Roman" w:hAnsi="Times New Roman" w:cs="Times New Roman"/>
              </w:rPr>
            </w:pPr>
            <w:r w:rsidRPr="007C5A6E">
              <w:rPr>
                <w:rFonts w:ascii="Times New Roman" w:hAnsi="Times New Roman" w:cs="Times New Roman"/>
                <w:sz w:val="28"/>
              </w:rPr>
              <w:t xml:space="preserve">nr 265/2, 266/2 </w:t>
            </w:r>
            <w:r w:rsidRPr="007C5A6E">
              <w:rPr>
                <w:rFonts w:ascii="Times New Roman" w:hAnsi="Times New Roman" w:cs="Times New Roman"/>
              </w:rPr>
              <w:t>OB.EW. 0027</w:t>
            </w:r>
          </w:p>
          <w:p w14:paraId="5B8A19DE" w14:textId="77777777" w:rsidR="00C40CF9" w:rsidRPr="007C5A6E" w:rsidRDefault="00C40CF9" w:rsidP="000734B7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7C5A6E">
              <w:rPr>
                <w:rFonts w:ascii="Times New Roman" w:hAnsi="Times New Roman" w:cs="Times New Roman"/>
              </w:rPr>
              <w:t>226201_1</w:t>
            </w:r>
          </w:p>
        </w:tc>
      </w:tr>
      <w:tr w:rsidR="00C40CF9" w:rsidRPr="007C5A6E" w14:paraId="4B663590" w14:textId="77777777" w:rsidTr="000734B7">
        <w:trPr>
          <w:trHeight w:val="55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BB229F" w14:textId="77777777" w:rsidR="00C40CF9" w:rsidRPr="007C5A6E" w:rsidRDefault="00C40CF9" w:rsidP="000734B7">
            <w:pPr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  </w:t>
            </w:r>
            <w:proofErr w:type="spellStart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branża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2C1A42" w14:textId="77777777" w:rsidR="00C40CF9" w:rsidRPr="007C5A6E" w:rsidRDefault="00C40CF9" w:rsidP="000734B7">
            <w:pPr>
              <w:suppressAutoHyphens/>
              <w:snapToGri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8306B" w14:textId="77777777" w:rsidR="00C40CF9" w:rsidRPr="007C5A6E" w:rsidRDefault="00C40CF9" w:rsidP="000734B7">
            <w:pPr>
              <w:suppressAutoHyphens/>
              <w:spacing w:before="120" w:after="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7C5A6E">
              <w:rPr>
                <w:rFonts w:ascii="Times New Roman" w:eastAsia="Times New Roman" w:hAnsi="Times New Roman" w:cs="Times New Roman"/>
                <w:lang w:eastAsia="ar-SA"/>
              </w:rPr>
              <w:t>ARCHITEKTURA</w:t>
            </w:r>
          </w:p>
        </w:tc>
      </w:tr>
      <w:tr w:rsidR="00C40CF9" w:rsidRPr="007C5A6E" w14:paraId="2610BFAE" w14:textId="77777777" w:rsidTr="000734B7">
        <w:trPr>
          <w:trHeight w:val="64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21B419" w14:textId="77777777" w:rsidR="00C40CF9" w:rsidRPr="007C5A6E" w:rsidRDefault="00C40CF9" w:rsidP="000734B7">
            <w:pPr>
              <w:suppressAutoHyphens/>
              <w:snapToGrid w:val="0"/>
              <w:spacing w:before="120"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inwestor</w:t>
            </w:r>
            <w:proofErr w:type="spellEnd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</w:t>
            </w:r>
          </w:p>
          <w:p w14:paraId="4706F44E" w14:textId="77777777" w:rsidR="00C40CF9" w:rsidRPr="007C5A6E" w:rsidRDefault="00C40CF9" w:rsidP="000734B7">
            <w:pPr>
              <w:suppressAutoHyphens/>
              <w:spacing w:after="120" w:line="240" w:lineRule="auto"/>
              <w:ind w:left="142"/>
              <w:rPr>
                <w:rFonts w:ascii="Times New Roman" w:eastAsia="Times New Roman" w:hAnsi="Times New Roman" w:cs="Times New Roman"/>
                <w:szCs w:val="20"/>
                <w:shd w:val="clear" w:color="auto" w:fill="FFFF00"/>
                <w:lang w:eastAsia="ar-SA"/>
              </w:rPr>
            </w:pPr>
            <w:proofErr w:type="spellStart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</w:t>
            </w:r>
            <w:proofErr w:type="spellEnd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7C5A6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inwestora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D72A47" w14:textId="77777777" w:rsidR="00C40CF9" w:rsidRPr="007C5A6E" w:rsidRDefault="00C40CF9" w:rsidP="000734B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00"/>
                <w:lang w:eastAsia="ar-SA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DCCC0" w14:textId="77777777" w:rsidR="00C40CF9" w:rsidRPr="00C40CF9" w:rsidRDefault="00C40CF9" w:rsidP="000734B7">
            <w:pPr>
              <w:suppressAutoHyphens/>
              <w:snapToGrid w:val="0"/>
              <w:spacing w:after="0"/>
              <w:ind w:left="284"/>
              <w:rPr>
                <w:rFonts w:ascii="Times New Roman" w:hAnsi="Times New Roman" w:cs="Times New Roman"/>
                <w:b/>
                <w:w w:val="90"/>
                <w:szCs w:val="24"/>
                <w:lang w:val="pl-PL"/>
              </w:rPr>
            </w:pPr>
            <w:r w:rsidRPr="00C40CF9">
              <w:rPr>
                <w:rFonts w:ascii="Times New Roman" w:hAnsi="Times New Roman" w:cs="Times New Roman"/>
                <w:b/>
                <w:w w:val="90"/>
                <w:szCs w:val="24"/>
                <w:lang w:val="pl-PL"/>
              </w:rPr>
              <w:t xml:space="preserve">Komenda Miejska Państwowej Straży Pożarnej w Gdyni </w:t>
            </w:r>
          </w:p>
          <w:p w14:paraId="3A24850B" w14:textId="77777777" w:rsidR="00C40CF9" w:rsidRPr="007C5A6E" w:rsidRDefault="00C40CF9" w:rsidP="000734B7">
            <w:pPr>
              <w:spacing w:after="120"/>
              <w:rPr>
                <w:rFonts w:ascii="Times New Roman" w:hAnsi="Times New Roman" w:cs="Times New Roman"/>
              </w:rPr>
            </w:pPr>
            <w:r w:rsidRPr="007C5A6E">
              <w:rPr>
                <w:rFonts w:ascii="Times New Roman" w:eastAsia="Times New Roman" w:hAnsi="Times New Roman" w:cs="Times New Roman"/>
                <w:b/>
                <w:szCs w:val="24"/>
                <w:lang w:eastAsia="ar-SA"/>
              </w:rPr>
              <w:t>ul.</w:t>
            </w:r>
            <w:r w:rsidRPr="007C5A6E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 xml:space="preserve"> </w:t>
            </w:r>
            <w:r w:rsidRPr="007C5A6E">
              <w:rPr>
                <w:rFonts w:ascii="Times New Roman" w:hAnsi="Times New Roman" w:cs="Times New Roman"/>
                <w:b/>
                <w:w w:val="95"/>
                <w:szCs w:val="24"/>
              </w:rPr>
              <w:t>Władysława</w:t>
            </w:r>
            <w:r w:rsidRPr="007C5A6E">
              <w:rPr>
                <w:rFonts w:ascii="Times New Roman" w:hAnsi="Times New Roman" w:cs="Times New Roman"/>
                <w:b/>
                <w:spacing w:val="-30"/>
                <w:w w:val="95"/>
                <w:szCs w:val="24"/>
              </w:rPr>
              <w:t xml:space="preserve"> </w:t>
            </w:r>
            <w:r w:rsidRPr="007C5A6E">
              <w:rPr>
                <w:rFonts w:ascii="Times New Roman" w:hAnsi="Times New Roman" w:cs="Times New Roman"/>
                <w:b/>
                <w:w w:val="95"/>
                <w:szCs w:val="24"/>
              </w:rPr>
              <w:t>IV</w:t>
            </w:r>
            <w:r w:rsidRPr="007C5A6E">
              <w:rPr>
                <w:rFonts w:ascii="Times New Roman" w:hAnsi="Times New Roman" w:cs="Times New Roman"/>
                <w:b/>
                <w:spacing w:val="-31"/>
                <w:w w:val="95"/>
                <w:szCs w:val="24"/>
              </w:rPr>
              <w:t xml:space="preserve"> </w:t>
            </w:r>
            <w:r w:rsidRPr="007C5A6E">
              <w:rPr>
                <w:rFonts w:ascii="Times New Roman" w:hAnsi="Times New Roman" w:cs="Times New Roman"/>
                <w:b/>
                <w:w w:val="95"/>
                <w:szCs w:val="24"/>
              </w:rPr>
              <w:t xml:space="preserve">12/14 </w:t>
            </w:r>
            <w:r w:rsidRPr="007C5A6E">
              <w:rPr>
                <w:rFonts w:ascii="Times New Roman" w:hAnsi="Times New Roman" w:cs="Times New Roman"/>
                <w:b/>
                <w:w w:val="105"/>
                <w:szCs w:val="24"/>
              </w:rPr>
              <w:t>81-353</w:t>
            </w:r>
            <w:r w:rsidRPr="007C5A6E">
              <w:rPr>
                <w:rFonts w:ascii="Times New Roman" w:hAnsi="Times New Roman" w:cs="Times New Roman"/>
                <w:b/>
                <w:spacing w:val="-28"/>
                <w:w w:val="105"/>
                <w:szCs w:val="24"/>
              </w:rPr>
              <w:t xml:space="preserve"> </w:t>
            </w:r>
            <w:r w:rsidRPr="007C5A6E">
              <w:rPr>
                <w:rFonts w:ascii="Times New Roman" w:hAnsi="Times New Roman" w:cs="Times New Roman"/>
                <w:b/>
                <w:w w:val="105"/>
                <w:szCs w:val="24"/>
              </w:rPr>
              <w:t>Gdynia</w:t>
            </w:r>
          </w:p>
        </w:tc>
      </w:tr>
    </w:tbl>
    <w:p w14:paraId="6B963107" w14:textId="77777777" w:rsidR="00C40CF9" w:rsidRPr="007C5A6E" w:rsidRDefault="00C40CF9" w:rsidP="00C40CF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4"/>
        <w:gridCol w:w="4807"/>
        <w:gridCol w:w="1134"/>
        <w:gridCol w:w="1701"/>
      </w:tblGrid>
      <w:tr w:rsidR="00C40CF9" w:rsidRPr="007C5A6E" w14:paraId="5212029F" w14:textId="77777777" w:rsidTr="000734B7">
        <w:trPr>
          <w:trHeight w:val="543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3C9EF" w14:textId="77777777" w:rsidR="00C40CF9" w:rsidRPr="007C5A6E" w:rsidRDefault="00C40CF9" w:rsidP="000734B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7C5A6E">
              <w:rPr>
                <w:rFonts w:ascii="Times New Roman" w:hAnsi="Times New Roman" w:cs="Times New Roman"/>
                <w:sz w:val="18"/>
              </w:rPr>
              <w:t>Opracowanie</w:t>
            </w:r>
            <w:proofErr w:type="spellEnd"/>
          </w:p>
          <w:p w14:paraId="6CC6C158" w14:textId="77777777" w:rsidR="00C40CF9" w:rsidRPr="007C5A6E" w:rsidRDefault="00C40CF9" w:rsidP="000734B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7C5A6E">
              <w:rPr>
                <w:rFonts w:ascii="Times New Roman" w:hAnsi="Times New Roman" w:cs="Times New Roman"/>
                <w:sz w:val="18"/>
              </w:rPr>
              <w:t>funkcja</w:t>
            </w:r>
            <w:proofErr w:type="spellEnd"/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F43FFC" w14:textId="77777777" w:rsidR="00C40CF9" w:rsidRPr="007C5A6E" w:rsidRDefault="00C40CF9" w:rsidP="000734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7C5A6E">
              <w:rPr>
                <w:rFonts w:ascii="Times New Roman" w:hAnsi="Times New Roman" w:cs="Times New Roman"/>
                <w:sz w:val="18"/>
              </w:rPr>
              <w:t>imię</w:t>
            </w:r>
            <w:proofErr w:type="spellEnd"/>
            <w:r w:rsidRPr="007C5A6E">
              <w:rPr>
                <w:rFonts w:ascii="Times New Roman" w:hAnsi="Times New Roman" w:cs="Times New Roman"/>
                <w:sz w:val="18"/>
              </w:rPr>
              <w:t xml:space="preserve">, </w:t>
            </w:r>
            <w:proofErr w:type="spellStart"/>
            <w:r w:rsidRPr="007C5A6E">
              <w:rPr>
                <w:rFonts w:ascii="Times New Roman" w:hAnsi="Times New Roman" w:cs="Times New Roman"/>
                <w:sz w:val="18"/>
              </w:rPr>
              <w:t>nazwisko</w:t>
            </w:r>
            <w:proofErr w:type="spellEnd"/>
          </w:p>
          <w:p w14:paraId="7847797D" w14:textId="77777777" w:rsidR="00C40CF9" w:rsidRPr="007C5A6E" w:rsidRDefault="00C40CF9" w:rsidP="000734B7">
            <w:pPr>
              <w:pStyle w:val="Nagwek6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18"/>
              </w:rPr>
            </w:pPr>
            <w:r w:rsidRPr="007C5A6E">
              <w:rPr>
                <w:rFonts w:ascii="Times New Roman" w:hAnsi="Times New Roman" w:cs="Times New Roman"/>
                <w:i w:val="0"/>
                <w:color w:val="auto"/>
                <w:sz w:val="18"/>
              </w:rPr>
              <w:t xml:space="preserve">nr </w:t>
            </w:r>
            <w:proofErr w:type="spellStart"/>
            <w:r w:rsidRPr="007C5A6E">
              <w:rPr>
                <w:rFonts w:ascii="Times New Roman" w:hAnsi="Times New Roman" w:cs="Times New Roman"/>
                <w:i w:val="0"/>
                <w:color w:val="auto"/>
                <w:sz w:val="18"/>
              </w:rPr>
              <w:t>uprawnień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0CB388" w14:textId="77777777" w:rsidR="00C40CF9" w:rsidRPr="007C5A6E" w:rsidRDefault="00C40CF9" w:rsidP="000734B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  <w:r w:rsidRPr="007C5A6E">
              <w:rPr>
                <w:rFonts w:ascii="Times New Roman" w:hAnsi="Times New Roman" w:cs="Times New Roman"/>
                <w:sz w:val="18"/>
              </w:rPr>
              <w:t>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063D1" w14:textId="77777777" w:rsidR="00C40CF9" w:rsidRPr="007C5A6E" w:rsidRDefault="00C40CF9" w:rsidP="000734B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7C5A6E">
              <w:rPr>
                <w:rFonts w:ascii="Times New Roman" w:hAnsi="Times New Roman" w:cs="Times New Roman"/>
                <w:sz w:val="18"/>
              </w:rPr>
              <w:t>Podpis</w:t>
            </w:r>
            <w:proofErr w:type="spellEnd"/>
          </w:p>
        </w:tc>
      </w:tr>
      <w:tr w:rsidR="00C40CF9" w:rsidRPr="007C5A6E" w14:paraId="3442055F" w14:textId="77777777" w:rsidTr="000734B7">
        <w:trPr>
          <w:trHeight w:val="1007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FB625C" w14:textId="77777777" w:rsidR="00C40CF9" w:rsidRPr="007C5A6E" w:rsidRDefault="00C40CF9" w:rsidP="000734B7">
            <w:pPr>
              <w:spacing w:before="12" w:after="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C5A6E">
              <w:rPr>
                <w:rFonts w:ascii="Times New Roman" w:hAnsi="Times New Roman" w:cs="Times New Roman"/>
                <w:sz w:val="18"/>
                <w:szCs w:val="18"/>
              </w:rPr>
              <w:t>Projektant</w:t>
            </w:r>
            <w:proofErr w:type="spellEnd"/>
            <w:r w:rsidRPr="007C5A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5A6E">
              <w:rPr>
                <w:rFonts w:ascii="Times New Roman" w:hAnsi="Times New Roman" w:cs="Times New Roman"/>
                <w:sz w:val="18"/>
                <w:szCs w:val="18"/>
              </w:rPr>
              <w:t>architektury</w:t>
            </w:r>
            <w:proofErr w:type="spellEnd"/>
            <w:r w:rsidRPr="007C5A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5A6E">
              <w:rPr>
                <w:rFonts w:ascii="Times New Roman" w:hAnsi="Times New Roman" w:cs="Times New Roman"/>
                <w:sz w:val="18"/>
                <w:szCs w:val="18"/>
              </w:rPr>
              <w:t>główny</w:t>
            </w:r>
            <w:proofErr w:type="spellEnd"/>
            <w:r w:rsidRPr="007C5A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C5A6E">
              <w:rPr>
                <w:rFonts w:ascii="Times New Roman" w:hAnsi="Times New Roman" w:cs="Times New Roman"/>
                <w:sz w:val="18"/>
                <w:szCs w:val="18"/>
              </w:rPr>
              <w:t>projektant</w:t>
            </w:r>
            <w:proofErr w:type="spellEnd"/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F919AC" w14:textId="77777777" w:rsidR="00C40CF9" w:rsidRPr="00C40CF9" w:rsidRDefault="00C40CF9" w:rsidP="000734B7">
            <w:pPr>
              <w:snapToGrid w:val="0"/>
              <w:spacing w:before="12" w:after="12"/>
              <w:jc w:val="center"/>
              <w:rPr>
                <w:rFonts w:ascii="Times New Roman" w:hAnsi="Times New Roman" w:cs="Times New Roman"/>
                <w:sz w:val="18"/>
                <w:lang w:val="pl-PL"/>
              </w:rPr>
            </w:pPr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>mgr inż. arch. Wanda Grodzka</w:t>
            </w:r>
          </w:p>
          <w:p w14:paraId="6C5AA270" w14:textId="77777777" w:rsidR="00C40CF9" w:rsidRPr="00C40CF9" w:rsidRDefault="00C40CF9" w:rsidP="000734B7">
            <w:pPr>
              <w:spacing w:before="12" w:after="12"/>
              <w:jc w:val="center"/>
              <w:rPr>
                <w:rFonts w:ascii="Times New Roman" w:hAnsi="Times New Roman" w:cs="Times New Roman"/>
                <w:sz w:val="18"/>
                <w:lang w:val="pl-PL"/>
              </w:rPr>
            </w:pPr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 xml:space="preserve">nr </w:t>
            </w:r>
            <w:proofErr w:type="spellStart"/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>ewid</w:t>
            </w:r>
            <w:proofErr w:type="spellEnd"/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 xml:space="preserve">.: PO-0162; </w:t>
            </w:r>
          </w:p>
          <w:p w14:paraId="6C16A369" w14:textId="77777777" w:rsidR="00C40CF9" w:rsidRPr="00C40CF9" w:rsidRDefault="00C40CF9" w:rsidP="000734B7">
            <w:pPr>
              <w:spacing w:before="12" w:after="12"/>
              <w:jc w:val="center"/>
              <w:rPr>
                <w:rFonts w:ascii="Times New Roman" w:hAnsi="Times New Roman" w:cs="Times New Roman"/>
                <w:sz w:val="18"/>
                <w:lang w:val="pl-PL"/>
              </w:rPr>
            </w:pPr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 xml:space="preserve">nr </w:t>
            </w:r>
            <w:proofErr w:type="spellStart"/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>upr</w:t>
            </w:r>
            <w:proofErr w:type="spellEnd"/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>.: 4274 / Gd / 89</w:t>
            </w:r>
          </w:p>
          <w:p w14:paraId="3B87F5BF" w14:textId="77777777" w:rsidR="00C40CF9" w:rsidRPr="00C40CF9" w:rsidRDefault="00C40CF9" w:rsidP="000734B7">
            <w:pPr>
              <w:spacing w:before="12" w:after="12"/>
              <w:jc w:val="center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>w specjalności architektonicznej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EB6AF0" w14:textId="77777777" w:rsidR="00C40CF9" w:rsidRPr="007C5A6E" w:rsidRDefault="00C40CF9" w:rsidP="000734B7">
            <w:pPr>
              <w:snapToGrid w:val="0"/>
              <w:spacing w:before="12" w:after="12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10</w:t>
            </w:r>
            <w:r w:rsidRPr="007C5A6E">
              <w:rPr>
                <w:rFonts w:ascii="Times New Roman" w:hAnsi="Times New Roman" w:cs="Times New Roman"/>
                <w:sz w:val="18"/>
              </w:rPr>
              <w:t>.2025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26F21" w14:textId="77777777" w:rsidR="00C40CF9" w:rsidRPr="007C5A6E" w:rsidRDefault="00C40CF9" w:rsidP="000734B7">
            <w:pPr>
              <w:snapToGrid w:val="0"/>
              <w:spacing w:before="12" w:after="12"/>
              <w:jc w:val="center"/>
              <w:rPr>
                <w:rFonts w:ascii="Times New Roman" w:hAnsi="Times New Roman" w:cs="Times New Roman"/>
                <w:sz w:val="18"/>
              </w:rPr>
            </w:pPr>
          </w:p>
          <w:p w14:paraId="4C1DF4B8" w14:textId="77777777" w:rsidR="00C40CF9" w:rsidRPr="007C5A6E" w:rsidRDefault="00C40CF9" w:rsidP="000734B7">
            <w:pPr>
              <w:spacing w:before="12" w:after="12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C40CF9" w:rsidRPr="007C5A6E" w14:paraId="10554778" w14:textId="77777777" w:rsidTr="000734B7">
        <w:trPr>
          <w:trHeight w:val="1007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3D4CEC6" w14:textId="77777777" w:rsidR="00C40CF9" w:rsidRPr="00CF764D" w:rsidRDefault="00C40CF9" w:rsidP="000734B7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F764D">
              <w:rPr>
                <w:rFonts w:ascii="Times New Roman" w:hAnsi="Times New Roman" w:cs="Times New Roman"/>
                <w:sz w:val="18"/>
                <w:szCs w:val="18"/>
              </w:rPr>
              <w:t>sprawdzający</w:t>
            </w:r>
            <w:proofErr w:type="spellEnd"/>
            <w:r w:rsidRPr="00CF76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F764D">
              <w:rPr>
                <w:rFonts w:ascii="Times New Roman" w:hAnsi="Times New Roman" w:cs="Times New Roman"/>
                <w:sz w:val="18"/>
                <w:szCs w:val="18"/>
              </w:rPr>
              <w:t>architektura</w:t>
            </w:r>
            <w:proofErr w:type="spellEnd"/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60D63C8" w14:textId="77777777" w:rsidR="00C40CF9" w:rsidRPr="00C40CF9" w:rsidRDefault="00C40CF9" w:rsidP="000734B7">
            <w:pPr>
              <w:snapToGrid w:val="0"/>
              <w:spacing w:before="12" w:after="12"/>
              <w:jc w:val="center"/>
              <w:rPr>
                <w:rFonts w:ascii="Times New Roman" w:hAnsi="Times New Roman" w:cs="Times New Roman"/>
                <w:sz w:val="18"/>
                <w:lang w:val="pl-PL"/>
              </w:rPr>
            </w:pPr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>mgr inż. arch. Jacek Śliwiński</w:t>
            </w:r>
          </w:p>
          <w:p w14:paraId="7AB9F866" w14:textId="77777777" w:rsidR="00C40CF9" w:rsidRPr="00C40CF9" w:rsidRDefault="00C40CF9" w:rsidP="000734B7">
            <w:pPr>
              <w:snapToGrid w:val="0"/>
              <w:spacing w:before="12" w:after="12"/>
              <w:jc w:val="center"/>
              <w:rPr>
                <w:rFonts w:ascii="Times New Roman" w:hAnsi="Times New Roman" w:cs="Times New Roman"/>
                <w:sz w:val="18"/>
                <w:lang w:val="pl-PL"/>
              </w:rPr>
            </w:pPr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 xml:space="preserve">nr </w:t>
            </w:r>
            <w:proofErr w:type="spellStart"/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>ewid</w:t>
            </w:r>
            <w:proofErr w:type="spellEnd"/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 xml:space="preserve">.: PO-0522 nr </w:t>
            </w:r>
            <w:proofErr w:type="spellStart"/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>upr</w:t>
            </w:r>
            <w:proofErr w:type="spellEnd"/>
            <w:r w:rsidRPr="00C40CF9">
              <w:rPr>
                <w:rFonts w:ascii="Times New Roman" w:hAnsi="Times New Roman" w:cs="Times New Roman"/>
                <w:sz w:val="18"/>
                <w:lang w:val="pl-PL"/>
              </w:rPr>
              <w:t>.: 15/GD/00</w:t>
            </w:r>
          </w:p>
          <w:p w14:paraId="4B7B4DED" w14:textId="77777777" w:rsidR="00C40CF9" w:rsidRPr="00CF764D" w:rsidRDefault="00C40CF9" w:rsidP="000734B7">
            <w:pPr>
              <w:snapToGrid w:val="0"/>
              <w:spacing w:before="12" w:after="12"/>
              <w:jc w:val="center"/>
              <w:rPr>
                <w:rFonts w:ascii="Times New Roman" w:hAnsi="Times New Roman" w:cs="Times New Roman"/>
                <w:sz w:val="18"/>
              </w:rPr>
            </w:pPr>
            <w:r w:rsidRPr="007C5A6E">
              <w:rPr>
                <w:rFonts w:ascii="Times New Roman" w:hAnsi="Times New Roman" w:cs="Times New Roman"/>
                <w:sz w:val="18"/>
              </w:rPr>
              <w:t xml:space="preserve">w </w:t>
            </w:r>
            <w:proofErr w:type="spellStart"/>
            <w:r w:rsidRPr="007C5A6E">
              <w:rPr>
                <w:rFonts w:ascii="Times New Roman" w:hAnsi="Times New Roman" w:cs="Times New Roman"/>
                <w:sz w:val="18"/>
              </w:rPr>
              <w:t>specjalności</w:t>
            </w:r>
            <w:proofErr w:type="spellEnd"/>
            <w:r w:rsidRPr="007C5A6E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7C5A6E">
              <w:rPr>
                <w:rFonts w:ascii="Times New Roman" w:hAnsi="Times New Roman" w:cs="Times New Roman"/>
                <w:sz w:val="18"/>
              </w:rPr>
              <w:t>architektonicznej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4695417" w14:textId="77777777" w:rsidR="00C40CF9" w:rsidRPr="00CF764D" w:rsidRDefault="00C40CF9" w:rsidP="000734B7">
            <w:pPr>
              <w:snapToGrid w:val="0"/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</w:rPr>
            </w:pPr>
            <w:r w:rsidRPr="00CF764D">
              <w:rPr>
                <w:rFonts w:ascii="Times New Roman" w:hAnsi="Times New Roman" w:cs="Times New Roman"/>
                <w:sz w:val="18"/>
              </w:rPr>
              <w:t>10.2025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CBCBC6" w14:textId="77777777" w:rsidR="00C40CF9" w:rsidRPr="00CF764D" w:rsidRDefault="00C40CF9" w:rsidP="000734B7">
            <w:pPr>
              <w:spacing w:before="12" w:after="12"/>
              <w:ind w:lef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9E660F0" w14:textId="77777777" w:rsidR="00C40CF9" w:rsidRDefault="00C40CF9">
      <w:pPr>
        <w:pStyle w:val="Nagwek1"/>
        <w:rPr>
          <w:color w:val="auto"/>
          <w:lang w:val="pl-PL"/>
        </w:rPr>
      </w:pPr>
    </w:p>
    <w:p w14:paraId="2738EA56" w14:textId="77777777" w:rsidR="00C40CF9" w:rsidRDefault="00C40CF9" w:rsidP="00C40CF9">
      <w:pPr>
        <w:rPr>
          <w:lang w:val="pl-PL"/>
        </w:rPr>
      </w:pPr>
    </w:p>
    <w:p w14:paraId="6E97E4D8" w14:textId="77777777" w:rsidR="00FE78BF" w:rsidRDefault="00FE78BF" w:rsidP="00C40CF9">
      <w:pPr>
        <w:rPr>
          <w:lang w:val="pl-PL"/>
        </w:rPr>
      </w:pPr>
    </w:p>
    <w:p w14:paraId="475A6E34" w14:textId="77777777" w:rsidR="00FE78BF" w:rsidRDefault="00FE78BF" w:rsidP="00C40CF9">
      <w:pPr>
        <w:rPr>
          <w:lang w:val="pl-PL"/>
        </w:rPr>
      </w:pPr>
    </w:p>
    <w:p w14:paraId="5B737DE9" w14:textId="77777777" w:rsidR="00FE78BF" w:rsidRDefault="00FE78BF" w:rsidP="00C40CF9">
      <w:pPr>
        <w:rPr>
          <w:lang w:val="pl-PL"/>
        </w:rPr>
      </w:pPr>
    </w:p>
    <w:p w14:paraId="65B30949" w14:textId="2261253B" w:rsidR="00FE78BF" w:rsidRDefault="00FE78BF" w:rsidP="00C40CF9">
      <w:pPr>
        <w:rPr>
          <w:lang w:val="pl-PL"/>
        </w:rPr>
      </w:pPr>
      <w:r>
        <w:rPr>
          <w:lang w:val="pl-PL"/>
        </w:rPr>
        <w:t>SPIS TREŚCI :</w:t>
      </w:r>
    </w:p>
    <w:p w14:paraId="7A011E2E" w14:textId="41F7B1F6" w:rsidR="00FE78BF" w:rsidRDefault="00FE78BF" w:rsidP="00FE78BF">
      <w:pPr>
        <w:pStyle w:val="Akapitzlist"/>
        <w:numPr>
          <w:ilvl w:val="0"/>
          <w:numId w:val="10"/>
        </w:numPr>
        <w:rPr>
          <w:lang w:val="pl-PL"/>
        </w:rPr>
      </w:pPr>
      <w:r>
        <w:rPr>
          <w:lang w:val="pl-PL"/>
        </w:rPr>
        <w:t>KOPIE UPRAWNIEŃ BUDOWLANYCH ORAZ PRZYNALEŻNOŚĆ DO IZB BRANŻOWYCH</w:t>
      </w:r>
    </w:p>
    <w:p w14:paraId="127E5912" w14:textId="214AC98A" w:rsidR="00FE78BF" w:rsidRDefault="00FE78BF" w:rsidP="00FE78BF">
      <w:pPr>
        <w:pStyle w:val="Akapitzlist"/>
        <w:numPr>
          <w:ilvl w:val="0"/>
          <w:numId w:val="10"/>
        </w:numPr>
        <w:rPr>
          <w:lang w:val="pl-PL"/>
        </w:rPr>
      </w:pPr>
      <w:r>
        <w:rPr>
          <w:lang w:val="pl-PL"/>
        </w:rPr>
        <w:t>PLAN BEZPIECZEŃSTWA I OCHRONY ZDROWIA</w:t>
      </w:r>
    </w:p>
    <w:p w14:paraId="3C2BDBD1" w14:textId="4CBDE25F" w:rsidR="00FE78BF" w:rsidRDefault="000316BC" w:rsidP="00FE78BF">
      <w:pPr>
        <w:pStyle w:val="Akapitzlist"/>
        <w:numPr>
          <w:ilvl w:val="0"/>
          <w:numId w:val="10"/>
        </w:numPr>
        <w:rPr>
          <w:lang w:val="pl-PL"/>
        </w:rPr>
      </w:pPr>
      <w:r>
        <w:rPr>
          <w:lang w:val="pl-PL"/>
        </w:rPr>
        <w:t>GEOTECHNICZNE WARUNKI POSADOWIENIA</w:t>
      </w:r>
      <w:r w:rsidR="001B3AC3">
        <w:rPr>
          <w:lang w:val="pl-PL"/>
        </w:rPr>
        <w:t xml:space="preserve"> – ODRĘBNE OPRACOWANIE</w:t>
      </w:r>
    </w:p>
    <w:p w14:paraId="537B74F2" w14:textId="48685B14" w:rsidR="00657AAC" w:rsidRPr="00FE78BF" w:rsidRDefault="00657AAC" w:rsidP="00FE78BF">
      <w:pPr>
        <w:pStyle w:val="Akapitzlist"/>
        <w:numPr>
          <w:ilvl w:val="0"/>
          <w:numId w:val="10"/>
        </w:numPr>
        <w:rPr>
          <w:lang w:val="pl-PL"/>
        </w:rPr>
      </w:pPr>
      <w:r>
        <w:rPr>
          <w:lang w:val="pl-PL"/>
        </w:rPr>
        <w:t xml:space="preserve">UZGODNIENIE PROJEKTU ZAGOSPODAROWANIA TERENU ORAZ PROJEKTU ARCHITEKTONICZNO – BUDOWLANEGO Z RZECZOZNAWCĄ ds. ZABEZPIECZEŃ PRZECIWPOŻAROWYCH.  </w:t>
      </w:r>
    </w:p>
    <w:p w14:paraId="3C62E775" w14:textId="77777777" w:rsidR="00C40CF9" w:rsidRPr="00C40CF9" w:rsidRDefault="00C40CF9" w:rsidP="00C40CF9">
      <w:pPr>
        <w:rPr>
          <w:lang w:val="pl-PL"/>
        </w:rPr>
      </w:pPr>
    </w:p>
    <w:sectPr w:rsidR="00C40CF9" w:rsidRPr="00C40CF9" w:rsidSect="00C40CF9">
      <w:pgSz w:w="12240" w:h="15840"/>
      <w:pgMar w:top="1440" w:right="1800" w:bottom="1134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40A68FF"/>
    <w:multiLevelType w:val="hybridMultilevel"/>
    <w:tmpl w:val="CA1AC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53543">
    <w:abstractNumId w:val="8"/>
  </w:num>
  <w:num w:numId="2" w16cid:durableId="1836728354">
    <w:abstractNumId w:val="6"/>
  </w:num>
  <w:num w:numId="3" w16cid:durableId="2084401790">
    <w:abstractNumId w:val="5"/>
  </w:num>
  <w:num w:numId="4" w16cid:durableId="1324629282">
    <w:abstractNumId w:val="4"/>
  </w:num>
  <w:num w:numId="5" w16cid:durableId="1208373443">
    <w:abstractNumId w:val="7"/>
  </w:num>
  <w:num w:numId="6" w16cid:durableId="853810388">
    <w:abstractNumId w:val="3"/>
  </w:num>
  <w:num w:numId="7" w16cid:durableId="1164904597">
    <w:abstractNumId w:val="2"/>
  </w:num>
  <w:num w:numId="8" w16cid:durableId="664937378">
    <w:abstractNumId w:val="1"/>
  </w:num>
  <w:num w:numId="9" w16cid:durableId="1737632409">
    <w:abstractNumId w:val="0"/>
  </w:num>
  <w:num w:numId="10" w16cid:durableId="7962192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16BC"/>
    <w:rsid w:val="00034616"/>
    <w:rsid w:val="0006063C"/>
    <w:rsid w:val="0015074B"/>
    <w:rsid w:val="00166EC5"/>
    <w:rsid w:val="001A0B65"/>
    <w:rsid w:val="001B3AC3"/>
    <w:rsid w:val="0029639D"/>
    <w:rsid w:val="002A2C8C"/>
    <w:rsid w:val="00326F90"/>
    <w:rsid w:val="00402E62"/>
    <w:rsid w:val="00657AAC"/>
    <w:rsid w:val="007E1C82"/>
    <w:rsid w:val="007E531D"/>
    <w:rsid w:val="00A668A0"/>
    <w:rsid w:val="00AA1D8D"/>
    <w:rsid w:val="00AA3323"/>
    <w:rsid w:val="00B47730"/>
    <w:rsid w:val="00C40CF9"/>
    <w:rsid w:val="00C61213"/>
    <w:rsid w:val="00CB0664"/>
    <w:rsid w:val="00EB2257"/>
    <w:rsid w:val="00FC693F"/>
    <w:rsid w:val="00FE5A73"/>
    <w:rsid w:val="00FE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2B8AB4"/>
  <w15:docId w15:val="{59D05E31-CBAA-445C-B3B3-18491F0BA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0CF9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4EC6C86-3840-4A53-A5B7-BA9B2A652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209</Words>
  <Characters>1259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Wanda Grodzka</cp:lastModifiedBy>
  <cp:revision>6</cp:revision>
  <cp:lastPrinted>2025-11-19T11:55:00Z</cp:lastPrinted>
  <dcterms:created xsi:type="dcterms:W3CDTF">2025-11-17T09:29:00Z</dcterms:created>
  <dcterms:modified xsi:type="dcterms:W3CDTF">2025-11-19T12:05:00Z</dcterms:modified>
</cp:coreProperties>
</file>